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CC0CA5" w14:paraId="5F1794EB" w14:textId="77777777">
        <w:trPr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19BA288" w14:textId="77777777" w:rsidR="00CC0CA5" w:rsidRDefault="009812D1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25890F96" wp14:editId="1627C456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AB726A0" w14:textId="77777777" w:rsidR="00CC0CA5" w:rsidRDefault="009812D1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0EA3DEBA" wp14:editId="3FA443FC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F51C5A1" w14:textId="77777777" w:rsidR="00CC0CA5" w:rsidRDefault="009812D1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1BD10027" wp14:editId="3BFF9755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38A1E6" w14:textId="77777777" w:rsidR="007D17B3" w:rsidRDefault="007D17B3">
      <w:pPr>
        <w:spacing w:before="40" w:after="0"/>
        <w:jc w:val="center"/>
        <w:rPr>
          <w:b/>
          <w:color w:val="A50F78"/>
          <w:sz w:val="28"/>
          <w:szCs w:val="36"/>
          <w:lang w:val="es-MX"/>
        </w:rPr>
      </w:pPr>
      <w:r>
        <w:rPr>
          <w:b/>
          <w:color w:val="A50F78"/>
          <w:sz w:val="28"/>
          <w:szCs w:val="36"/>
          <w:lang w:val="es-MX"/>
        </w:rPr>
        <w:t>Formato de Inscripción de Proyecto de Investigación</w:t>
      </w:r>
    </w:p>
    <w:p w14:paraId="3AEF3FBC" w14:textId="35C29B00" w:rsidR="007D17B3" w:rsidRPr="007D17B3" w:rsidRDefault="007D17B3">
      <w:pPr>
        <w:spacing w:before="40" w:after="0"/>
        <w:jc w:val="center"/>
        <w:rPr>
          <w:rFonts w:asciiTheme="majorHAnsi" w:eastAsiaTheme="majorEastAsia" w:hAnsiTheme="majorHAnsi" w:cstheme="majorBidi"/>
          <w:b/>
          <w:bCs/>
          <w:color w:val="6A1B9A"/>
          <w:sz w:val="48"/>
          <w:szCs w:val="56"/>
          <w:lang w:val="es-MX"/>
        </w:rPr>
      </w:pPr>
      <w:r w:rsidRPr="007D17B3">
        <w:rPr>
          <w:rFonts w:asciiTheme="majorHAnsi" w:eastAsiaTheme="majorEastAsia" w:hAnsiTheme="majorHAnsi" w:cstheme="majorBidi"/>
          <w:b/>
          <w:bCs/>
          <w:color w:val="6A1B9A"/>
          <w:sz w:val="48"/>
          <w:szCs w:val="56"/>
          <w:lang w:val="es-MX"/>
        </w:rPr>
        <w:t>(FIPI)</w:t>
      </w:r>
    </w:p>
    <w:p w14:paraId="02E0AE33" w14:textId="31A4AEFF" w:rsidR="00CC0CA5" w:rsidRPr="00CE5610" w:rsidRDefault="007D17B3">
      <w:pPr>
        <w:spacing w:after="80"/>
        <w:jc w:val="center"/>
        <w:rPr>
          <w:lang w:val="es-MX"/>
        </w:rPr>
      </w:pPr>
      <w:r>
        <w:rPr>
          <w:lang w:val="es-MX"/>
        </w:rPr>
        <w:t xml:space="preserve">Requerido para todos los proyectos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44"/>
      </w:tblGrid>
      <w:tr w:rsidR="00CC0CA5" w:rsidRPr="007D17B3" w14:paraId="6AB315CB" w14:textId="77777777">
        <w:trPr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EDF4FB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0EA908F" w14:textId="2C6F8FA6" w:rsidR="007D17B3" w:rsidRDefault="007D17B3" w:rsidP="007D17B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</w:pPr>
            <w:r w:rsidRPr="007D17B3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>Imprimir en una sola hoja por ambos lados el Formato FIPI</w:t>
            </w:r>
            <w:r w:rsidR="00255FD0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7D17B3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>y colocar en el</w:t>
            </w:r>
            <w:r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7D17B3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>stand.</w:t>
            </w:r>
          </w:p>
          <w:p w14:paraId="5D6C2761" w14:textId="726CDA55" w:rsidR="007D17B3" w:rsidRDefault="007D17B3" w:rsidP="007D17B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>El número de FIPI se le hará llegar al correo electrónico del líder del proyecto.</w:t>
            </w:r>
          </w:p>
          <w:p w14:paraId="00878983" w14:textId="4007A8FC" w:rsidR="00E1320E" w:rsidRPr="007D17B3" w:rsidRDefault="00E1320E" w:rsidP="007D17B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</w:pPr>
            <w:r w:rsidRPr="00E1320E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>Borre estas instrucciones.</w:t>
            </w:r>
            <w:r>
              <w:t xml:space="preserve"> </w:t>
            </w:r>
          </w:p>
        </w:tc>
      </w:tr>
    </w:tbl>
    <w:p w14:paraId="4E170238" w14:textId="1DC03653" w:rsidR="00C33EB6" w:rsidRDefault="00C33EB6">
      <w:pPr>
        <w:spacing w:after="0"/>
        <w:rPr>
          <w:lang w:val="es-MX"/>
        </w:rPr>
      </w:pPr>
    </w:p>
    <w:p w14:paraId="244D81B6" w14:textId="77777777" w:rsidR="007D17B3" w:rsidRDefault="007D17B3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075"/>
        <w:gridCol w:w="2437"/>
      </w:tblGrid>
      <w:tr w:rsidR="007D17B3" w:rsidRPr="00E65EB1" w14:paraId="70AA3C04" w14:textId="77777777" w:rsidTr="00255FD0">
        <w:trPr>
          <w:jc w:val="center"/>
        </w:trPr>
        <w:tc>
          <w:tcPr>
            <w:tcW w:w="807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3386D5B" w14:textId="4A05FCEB" w:rsidR="007D17B3" w:rsidRPr="00A63473" w:rsidRDefault="007D17B3" w:rsidP="00233944">
            <w:pPr>
              <w:spacing w:after="0"/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Nombre del proyecto</w:t>
            </w:r>
          </w:p>
        </w:tc>
        <w:tc>
          <w:tcPr>
            <w:tcW w:w="24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6C7F90C" w14:textId="2A769585" w:rsidR="007D17B3" w:rsidRPr="00E65EB1" w:rsidRDefault="007D17B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FIPI</w:t>
            </w:r>
          </w:p>
        </w:tc>
      </w:tr>
    </w:tbl>
    <w:p w14:paraId="06178E81" w14:textId="77777777" w:rsidR="007D17B3" w:rsidRDefault="007D17B3">
      <w:pPr>
        <w:spacing w:after="0"/>
        <w:rPr>
          <w:lang w:val="es-MX"/>
        </w:rPr>
      </w:pPr>
    </w:p>
    <w:p w14:paraId="618801F0" w14:textId="77777777" w:rsidR="007D17B3" w:rsidRDefault="007D17B3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622"/>
        <w:gridCol w:w="6"/>
        <w:gridCol w:w="3321"/>
        <w:gridCol w:w="2126"/>
        <w:gridCol w:w="2437"/>
      </w:tblGrid>
      <w:tr w:rsidR="007D17B3" w:rsidRPr="007D17B3" w14:paraId="053A81B6" w14:textId="77777777" w:rsidTr="00233944">
        <w:trPr>
          <w:jc w:val="center"/>
        </w:trPr>
        <w:tc>
          <w:tcPr>
            <w:tcW w:w="262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7239A6D" w14:textId="77777777" w:rsidR="007D17B3" w:rsidRPr="00A63473" w:rsidRDefault="007D17B3" w:rsidP="00233944">
            <w:pPr>
              <w:spacing w:after="0"/>
              <w:rPr>
                <w:b/>
                <w:bCs/>
                <w:lang w:val="es-MX"/>
              </w:rPr>
            </w:pPr>
            <w:r w:rsidRPr="00A63473">
              <w:rPr>
                <w:b/>
                <w:bCs/>
                <w:lang w:val="es-MX"/>
              </w:rPr>
              <w:t>Nombre de Líder de proyecto</w:t>
            </w:r>
          </w:p>
        </w:tc>
        <w:tc>
          <w:tcPr>
            <w:tcW w:w="7890" w:type="dxa"/>
            <w:gridSpan w:val="4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BE82E07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</w:tr>
      <w:tr w:rsidR="007D17B3" w:rsidRPr="00E65EB1" w14:paraId="3DDDA90A" w14:textId="77777777" w:rsidTr="00F42F0D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08EDB51" w14:textId="7369CBBD" w:rsidR="007D17B3" w:rsidRPr="00E65EB1" w:rsidRDefault="007D17B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Institución</w:t>
            </w:r>
          </w:p>
        </w:tc>
        <w:tc>
          <w:tcPr>
            <w:tcW w:w="332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3806EBE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  <w:tc>
          <w:tcPr>
            <w:tcW w:w="21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1255155" w14:textId="41A62DBB" w:rsidR="007D17B3" w:rsidRPr="00E65EB1" w:rsidRDefault="007D17B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Grado o semestre</w:t>
            </w:r>
          </w:p>
        </w:tc>
        <w:tc>
          <w:tcPr>
            <w:tcW w:w="24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FADE958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</w:tr>
      <w:tr w:rsidR="007D17B3" w:rsidRPr="00E65EB1" w14:paraId="6F9A9806" w14:textId="77777777" w:rsidTr="00F42F0D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3FE6B08" w14:textId="6DBDAC4B" w:rsidR="007D17B3" w:rsidRDefault="007D17B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Localidad</w:t>
            </w:r>
          </w:p>
        </w:tc>
        <w:tc>
          <w:tcPr>
            <w:tcW w:w="332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25CCBD3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  <w:tc>
          <w:tcPr>
            <w:tcW w:w="21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D044726" w14:textId="407410E9" w:rsidR="007D17B3" w:rsidRDefault="007D17B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CURP</w:t>
            </w:r>
          </w:p>
        </w:tc>
        <w:tc>
          <w:tcPr>
            <w:tcW w:w="24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82A736A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</w:tr>
      <w:tr w:rsidR="007D17B3" w:rsidRPr="00E65EB1" w14:paraId="46EEE994" w14:textId="77777777" w:rsidTr="00F42F0D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3E90D4C" w14:textId="4098C765" w:rsidR="007D17B3" w:rsidRDefault="007D17B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Correo electrónico</w:t>
            </w:r>
          </w:p>
        </w:tc>
        <w:tc>
          <w:tcPr>
            <w:tcW w:w="332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EB00A4E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  <w:tc>
          <w:tcPr>
            <w:tcW w:w="21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288292D" w14:textId="6B9722C6" w:rsidR="007D17B3" w:rsidRDefault="007D17B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Teléfono</w:t>
            </w:r>
          </w:p>
        </w:tc>
        <w:tc>
          <w:tcPr>
            <w:tcW w:w="24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CA09131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</w:tr>
      <w:tr w:rsidR="007D17B3" w:rsidRPr="00E65EB1" w14:paraId="06BC3E09" w14:textId="77777777" w:rsidTr="00233944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BAAB6D3" w14:textId="299E6B8E" w:rsidR="007D17B3" w:rsidRPr="00A63473" w:rsidRDefault="00F42F0D" w:rsidP="00233944">
            <w:pPr>
              <w:spacing w:after="0"/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Nombre Participante 2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F34C6D2" w14:textId="77777777" w:rsidR="007D17B3" w:rsidRPr="00F42F0D" w:rsidRDefault="007D17B3" w:rsidP="00233944">
            <w:pPr>
              <w:spacing w:after="0"/>
              <w:rPr>
                <w:b/>
                <w:bCs/>
                <w:lang w:val="es-MX"/>
              </w:rPr>
            </w:pPr>
          </w:p>
        </w:tc>
      </w:tr>
      <w:tr w:rsidR="00F42F0D" w:rsidRPr="00E65EB1" w14:paraId="6C4CA3EF" w14:textId="77777777" w:rsidTr="00F42F0D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887B8BE" w14:textId="15EBB6B6" w:rsidR="00F42F0D" w:rsidRPr="00E65EB1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Institución</w:t>
            </w:r>
          </w:p>
        </w:tc>
        <w:tc>
          <w:tcPr>
            <w:tcW w:w="332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9C74BE9" w14:textId="77777777" w:rsidR="00F42F0D" w:rsidRPr="00E65EB1" w:rsidRDefault="00F42F0D" w:rsidP="00233944">
            <w:pPr>
              <w:spacing w:after="0"/>
              <w:rPr>
                <w:lang w:val="es-MX"/>
              </w:rPr>
            </w:pPr>
          </w:p>
        </w:tc>
        <w:tc>
          <w:tcPr>
            <w:tcW w:w="21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DB7D8ED" w14:textId="26A80004" w:rsidR="00F42F0D" w:rsidRPr="00E65EB1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Grado o semestre</w:t>
            </w:r>
          </w:p>
        </w:tc>
        <w:tc>
          <w:tcPr>
            <w:tcW w:w="24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0634B4D" w14:textId="63275F81" w:rsidR="00F42F0D" w:rsidRPr="00E65EB1" w:rsidRDefault="00F42F0D" w:rsidP="00233944">
            <w:pPr>
              <w:spacing w:after="0"/>
              <w:rPr>
                <w:lang w:val="es-MX"/>
              </w:rPr>
            </w:pPr>
          </w:p>
        </w:tc>
      </w:tr>
      <w:tr w:rsidR="00F42F0D" w:rsidRPr="00E65EB1" w14:paraId="742EE587" w14:textId="77777777" w:rsidTr="00F42F0D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F5DEC2F" w14:textId="77777777" w:rsidR="00F42F0D" w:rsidRPr="00E65EB1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Localidad</w:t>
            </w:r>
          </w:p>
        </w:tc>
        <w:tc>
          <w:tcPr>
            <w:tcW w:w="332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13A70D0" w14:textId="77777777" w:rsidR="00F42F0D" w:rsidRPr="00E65EB1" w:rsidRDefault="00F42F0D" w:rsidP="00233944">
            <w:pPr>
              <w:spacing w:after="0"/>
              <w:rPr>
                <w:lang w:val="es-MX"/>
              </w:rPr>
            </w:pPr>
          </w:p>
        </w:tc>
        <w:tc>
          <w:tcPr>
            <w:tcW w:w="21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A0695B5" w14:textId="33DF4A82" w:rsidR="00F42F0D" w:rsidRPr="00E65EB1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CURP</w:t>
            </w:r>
          </w:p>
        </w:tc>
        <w:tc>
          <w:tcPr>
            <w:tcW w:w="24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D691A9D" w14:textId="3F71E4A9" w:rsidR="00F42F0D" w:rsidRPr="00E65EB1" w:rsidRDefault="00F42F0D" w:rsidP="00233944">
            <w:pPr>
              <w:spacing w:after="0"/>
              <w:rPr>
                <w:lang w:val="es-MX"/>
              </w:rPr>
            </w:pPr>
          </w:p>
        </w:tc>
      </w:tr>
      <w:tr w:rsidR="007D17B3" w:rsidRPr="00E65EB1" w14:paraId="5340A811" w14:textId="77777777" w:rsidTr="00F42F0D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EA48747" w14:textId="003DBF6A" w:rsidR="007D17B3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Correo electrónico</w:t>
            </w:r>
          </w:p>
        </w:tc>
        <w:tc>
          <w:tcPr>
            <w:tcW w:w="332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8E6AED9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  <w:tc>
          <w:tcPr>
            <w:tcW w:w="21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14CE7EA5" w14:textId="39D1E47F" w:rsidR="007D17B3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Teléfono</w:t>
            </w:r>
          </w:p>
        </w:tc>
        <w:tc>
          <w:tcPr>
            <w:tcW w:w="24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0DD422D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</w:tr>
      <w:tr w:rsidR="007D17B3" w:rsidRPr="00E65EB1" w14:paraId="694111D1" w14:textId="77777777" w:rsidTr="00233944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27C6758" w14:textId="154527FB" w:rsidR="007D17B3" w:rsidRPr="00A63473" w:rsidRDefault="00F42F0D" w:rsidP="00233944">
            <w:pPr>
              <w:spacing w:after="0"/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Nombre participante 3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9958CA3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</w:tr>
      <w:tr w:rsidR="007D17B3" w:rsidRPr="00E65EB1" w14:paraId="7C337BA6" w14:textId="77777777" w:rsidTr="00F42F0D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0557F82" w14:textId="3A6391A6" w:rsidR="007D17B3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Institución</w:t>
            </w:r>
          </w:p>
        </w:tc>
        <w:tc>
          <w:tcPr>
            <w:tcW w:w="332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B094603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  <w:tc>
          <w:tcPr>
            <w:tcW w:w="21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DCFCC3D" w14:textId="1330CFB0" w:rsidR="007D17B3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Grado o semestre</w:t>
            </w:r>
          </w:p>
        </w:tc>
        <w:tc>
          <w:tcPr>
            <w:tcW w:w="24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7DB1EA6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</w:tr>
      <w:tr w:rsidR="00F42F0D" w:rsidRPr="00E65EB1" w14:paraId="0CA19173" w14:textId="77777777" w:rsidTr="00F42F0D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191AD77" w14:textId="77777777" w:rsidR="00F42F0D" w:rsidRPr="00E65EB1" w:rsidRDefault="00F42F0D" w:rsidP="00233944">
            <w:pPr>
              <w:spacing w:after="0"/>
              <w:rPr>
                <w:lang w:val="es-MX"/>
              </w:rPr>
            </w:pPr>
            <w:r w:rsidRPr="00F42F0D">
              <w:rPr>
                <w:lang w:val="es-MX"/>
              </w:rPr>
              <w:t>Localidad</w:t>
            </w:r>
          </w:p>
        </w:tc>
        <w:tc>
          <w:tcPr>
            <w:tcW w:w="332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CB894CE" w14:textId="77777777" w:rsidR="00F42F0D" w:rsidRPr="00E65EB1" w:rsidRDefault="00F42F0D" w:rsidP="00233944">
            <w:pPr>
              <w:spacing w:after="0"/>
              <w:rPr>
                <w:lang w:val="es-MX"/>
              </w:rPr>
            </w:pPr>
          </w:p>
        </w:tc>
        <w:tc>
          <w:tcPr>
            <w:tcW w:w="21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031964D" w14:textId="745A0196" w:rsidR="00F42F0D" w:rsidRPr="00E65EB1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CURP</w:t>
            </w:r>
          </w:p>
        </w:tc>
        <w:tc>
          <w:tcPr>
            <w:tcW w:w="24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4402A3F" w14:textId="2A253C93" w:rsidR="00F42F0D" w:rsidRPr="00E65EB1" w:rsidRDefault="00F42F0D" w:rsidP="00233944">
            <w:pPr>
              <w:spacing w:after="0"/>
              <w:rPr>
                <w:lang w:val="es-MX"/>
              </w:rPr>
            </w:pPr>
          </w:p>
        </w:tc>
      </w:tr>
      <w:tr w:rsidR="007D17B3" w:rsidRPr="00E65EB1" w14:paraId="63DA4C4E" w14:textId="77777777" w:rsidTr="00F42F0D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D55A519" w14:textId="4D585CF8" w:rsidR="007D17B3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Correo electrónico</w:t>
            </w:r>
          </w:p>
        </w:tc>
        <w:tc>
          <w:tcPr>
            <w:tcW w:w="332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9AB6C06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  <w:tc>
          <w:tcPr>
            <w:tcW w:w="21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05C0802" w14:textId="55B0199A" w:rsidR="007D17B3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Teléfono</w:t>
            </w:r>
          </w:p>
        </w:tc>
        <w:tc>
          <w:tcPr>
            <w:tcW w:w="24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5AC08CB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</w:tr>
    </w:tbl>
    <w:p w14:paraId="79B3ED6A" w14:textId="77777777" w:rsidR="007D17B3" w:rsidRDefault="007D17B3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628"/>
        <w:gridCol w:w="3321"/>
        <w:gridCol w:w="2126"/>
        <w:gridCol w:w="2437"/>
      </w:tblGrid>
      <w:tr w:rsidR="007D17B3" w:rsidRPr="00E65EB1" w14:paraId="28B6CAE1" w14:textId="77777777" w:rsidTr="00233944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9A3B282" w14:textId="77777777" w:rsidR="007D17B3" w:rsidRPr="00A63473" w:rsidRDefault="007D17B3" w:rsidP="00233944">
            <w:pPr>
              <w:spacing w:after="0"/>
              <w:rPr>
                <w:b/>
                <w:bCs/>
                <w:lang w:val="es-MX"/>
              </w:rPr>
            </w:pPr>
            <w:r w:rsidRPr="00A63473">
              <w:rPr>
                <w:b/>
                <w:bCs/>
                <w:lang w:val="es-MX"/>
              </w:rPr>
              <w:t>Nombre del asesor (a )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803E6B6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</w:tr>
      <w:tr w:rsidR="007D17B3" w:rsidRPr="00E65EB1" w14:paraId="51F1CEB5" w14:textId="77777777" w:rsidTr="00F42F0D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791EFC2" w14:textId="1D211435" w:rsidR="007D17B3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Institución</w:t>
            </w:r>
          </w:p>
        </w:tc>
        <w:tc>
          <w:tcPr>
            <w:tcW w:w="332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4A7AD09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  <w:tc>
          <w:tcPr>
            <w:tcW w:w="21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FA5F7A8" w14:textId="41B3088B" w:rsidR="007D17B3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CURP</w:t>
            </w:r>
            <w:r w:rsidR="007D17B3">
              <w:rPr>
                <w:lang w:val="es-MX"/>
              </w:rPr>
              <w:t xml:space="preserve"> </w:t>
            </w:r>
          </w:p>
        </w:tc>
        <w:tc>
          <w:tcPr>
            <w:tcW w:w="24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D1AA327" w14:textId="348AFDB8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</w:tr>
      <w:tr w:rsidR="00F42F0D" w:rsidRPr="00E65EB1" w14:paraId="22901116" w14:textId="77777777" w:rsidTr="00F42F0D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9D0B96A" w14:textId="6CD2FCE1" w:rsidR="00F42F0D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Correo electrónico</w:t>
            </w:r>
          </w:p>
        </w:tc>
        <w:tc>
          <w:tcPr>
            <w:tcW w:w="332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7660594" w14:textId="77777777" w:rsidR="00F42F0D" w:rsidRPr="00E65EB1" w:rsidRDefault="00F42F0D" w:rsidP="00233944">
            <w:pPr>
              <w:spacing w:after="0"/>
              <w:rPr>
                <w:lang w:val="es-MX"/>
              </w:rPr>
            </w:pPr>
          </w:p>
        </w:tc>
        <w:tc>
          <w:tcPr>
            <w:tcW w:w="21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FF0D216" w14:textId="2FF0DA09" w:rsidR="00F42F0D" w:rsidRDefault="00F42F0D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Nivel de estudio</w:t>
            </w:r>
          </w:p>
        </w:tc>
        <w:tc>
          <w:tcPr>
            <w:tcW w:w="24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4B86F3C" w14:textId="77777777" w:rsidR="00F42F0D" w:rsidRPr="00E65EB1" w:rsidRDefault="00F42F0D" w:rsidP="00233944">
            <w:pPr>
              <w:spacing w:after="0"/>
              <w:rPr>
                <w:lang w:val="es-MX"/>
              </w:rPr>
            </w:pPr>
          </w:p>
        </w:tc>
      </w:tr>
      <w:tr w:rsidR="007D17B3" w:rsidRPr="00E65EB1" w14:paraId="0CF46179" w14:textId="77777777" w:rsidTr="00233944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493D0CB" w14:textId="77777777" w:rsidR="007D17B3" w:rsidRPr="00A63473" w:rsidRDefault="007D17B3" w:rsidP="00233944">
            <w:pPr>
              <w:spacing w:after="0"/>
              <w:rPr>
                <w:b/>
                <w:bCs/>
                <w:lang w:val="es-MX"/>
              </w:rPr>
            </w:pPr>
            <w:r w:rsidRPr="00A63473">
              <w:rPr>
                <w:b/>
                <w:bCs/>
                <w:lang w:val="es-MX"/>
              </w:rPr>
              <w:t>Nombre del científico calificado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5BDC9D2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</w:p>
        </w:tc>
      </w:tr>
      <w:tr w:rsidR="007D17B3" w:rsidRPr="00E65EB1" w14:paraId="0CA15D1F" w14:textId="77777777" w:rsidTr="00233944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64C0CE4" w14:textId="77777777" w:rsidR="007D17B3" w:rsidRDefault="007D17B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 xml:space="preserve">Estatus 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E974790" w14:textId="77777777" w:rsidR="007D17B3" w:rsidRPr="00E65EB1" w:rsidRDefault="007D17B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 xml:space="preserve">        Miembro SNII    [   ]                                       Miembro SEI CHIHUAHUA     [   ]</w:t>
            </w:r>
          </w:p>
        </w:tc>
      </w:tr>
      <w:tr w:rsidR="007D17B3" w14:paraId="167B9C95" w14:textId="77777777" w:rsidTr="00233944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57E20D7" w14:textId="77777777" w:rsidR="007D17B3" w:rsidRDefault="007D17B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Institución de procedencia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2BEA2E2" w14:textId="77777777" w:rsidR="007D17B3" w:rsidRDefault="007D17B3" w:rsidP="00233944">
            <w:pPr>
              <w:spacing w:after="0"/>
              <w:rPr>
                <w:lang w:val="es-MX"/>
              </w:rPr>
            </w:pPr>
          </w:p>
        </w:tc>
      </w:tr>
      <w:tr w:rsidR="007D17B3" w14:paraId="28D943FE" w14:textId="77777777" w:rsidTr="00233944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F32C9F0" w14:textId="77777777" w:rsidR="007D17B3" w:rsidRDefault="007D17B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Municipio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A79AC70" w14:textId="77777777" w:rsidR="007D17B3" w:rsidRDefault="007D17B3" w:rsidP="00233944">
            <w:pPr>
              <w:spacing w:after="0"/>
              <w:rPr>
                <w:lang w:val="es-MX"/>
              </w:rPr>
            </w:pPr>
          </w:p>
        </w:tc>
      </w:tr>
    </w:tbl>
    <w:p w14:paraId="741196A4" w14:textId="77777777" w:rsidR="007D17B3" w:rsidRDefault="007D17B3">
      <w:pPr>
        <w:spacing w:after="0"/>
        <w:rPr>
          <w:lang w:val="es-MX"/>
        </w:rPr>
      </w:pPr>
    </w:p>
    <w:p w14:paraId="1C359FE0" w14:textId="77777777" w:rsidR="007D17B3" w:rsidRDefault="007D17B3">
      <w:pPr>
        <w:spacing w:after="0"/>
        <w:rPr>
          <w:lang w:val="es-MX"/>
        </w:rPr>
      </w:pPr>
    </w:p>
    <w:p w14:paraId="3AF7D52C" w14:textId="77777777" w:rsidR="007D17B3" w:rsidRDefault="007D17B3">
      <w:pPr>
        <w:spacing w:after="0"/>
        <w:rPr>
          <w:lang w:val="es-MX"/>
        </w:rPr>
      </w:pPr>
    </w:p>
    <w:p w14:paraId="03278259" w14:textId="77777777" w:rsidR="007D17B3" w:rsidRPr="00CE5610" w:rsidRDefault="007D17B3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628"/>
        <w:gridCol w:w="2628"/>
        <w:gridCol w:w="2628"/>
        <w:gridCol w:w="2628"/>
      </w:tblGrid>
      <w:tr w:rsidR="00CE5610" w:rsidRPr="007D17B3" w14:paraId="4BEAB9C0" w14:textId="77777777" w:rsidTr="00772B88">
        <w:trPr>
          <w:jc w:val="center"/>
        </w:trPr>
        <w:tc>
          <w:tcPr>
            <w:tcW w:w="10512" w:type="dxa"/>
            <w:gridSpan w:val="4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7A13205" w14:textId="77777777" w:rsidR="00F42F0D" w:rsidRPr="00221514" w:rsidRDefault="00F42F0D" w:rsidP="00221514">
            <w:pPr>
              <w:pStyle w:val="NormalWeb"/>
              <w:spacing w:before="0" w:beforeAutospacing="0" w:after="0" w:afterAutospacing="0"/>
              <w:jc w:val="center"/>
              <w:rPr>
                <w:rFonts w:asciiTheme="majorHAnsi" w:eastAsiaTheme="majorEastAsia" w:hAnsiTheme="majorHAnsi" w:cstheme="majorBidi"/>
                <w:b/>
                <w:bCs/>
                <w:color w:val="6A1B9A"/>
                <w:szCs w:val="32"/>
                <w:lang w:eastAsia="en-US"/>
              </w:rPr>
            </w:pPr>
            <w:r w:rsidRPr="00221514">
              <w:rPr>
                <w:rFonts w:asciiTheme="majorHAnsi" w:eastAsiaTheme="majorEastAsia" w:hAnsiTheme="majorHAnsi" w:cstheme="majorBidi"/>
                <w:b/>
                <w:bCs/>
                <w:color w:val="6A1B9A"/>
                <w:szCs w:val="32"/>
                <w:lang w:eastAsia="en-US"/>
              </w:rPr>
              <w:lastRenderedPageBreak/>
              <w:t xml:space="preserve">Categoría del proyecto: </w:t>
            </w:r>
          </w:p>
          <w:p w14:paraId="4B63BA31" w14:textId="66DB991A" w:rsidR="00CE5610" w:rsidRPr="00CE5610" w:rsidRDefault="00CE5610" w:rsidP="00221514">
            <w:pPr>
              <w:pStyle w:val="NormalWeb"/>
              <w:spacing w:before="0" w:beforeAutospacing="0" w:after="0" w:afterAutospacing="0"/>
              <w:jc w:val="center"/>
            </w:pPr>
            <w:r w:rsidRPr="00F42F0D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 xml:space="preserve">Marque con una X la categoría correspondiente </w:t>
            </w:r>
            <w:r w:rsidR="00221514" w:rsidRPr="00F42F0D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>escriba textualmente la subcategoría específica de la convocatoria</w:t>
            </w:r>
          </w:p>
        </w:tc>
      </w:tr>
      <w:tr w:rsidR="00A179EC" w:rsidRPr="000171B3" w14:paraId="776DD309" w14:textId="77777777" w:rsidTr="00255FD0">
        <w:trPr>
          <w:trHeight w:val="355"/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04E5B3C" w14:textId="40DEF74E" w:rsidR="00A179EC" w:rsidRPr="000171B3" w:rsidRDefault="00A179EC" w:rsidP="00CE5610">
            <w:pPr>
              <w:pStyle w:val="NormalWeb"/>
              <w:spacing w:before="0" w:beforeAutospacing="0" w:after="160" w:afterAutospacing="0"/>
              <w:rPr>
                <w:sz w:val="22"/>
                <w:szCs w:val="22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Agroi</w:t>
            </w:r>
            <w:r w:rsidR="00255FD0">
              <w:rPr>
                <w:rFonts w:ascii="Arial" w:hAnsi="Arial" w:cs="Arial"/>
                <w:color w:val="000000"/>
                <w:sz w:val="18"/>
                <w:szCs w:val="18"/>
              </w:rPr>
              <w:t>n</w:t>
            </w: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dustria y alimentos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90EF2FF" w14:textId="77777777" w:rsidR="00A179EC" w:rsidRPr="000171B3" w:rsidRDefault="00A179EC" w:rsidP="00CE5610">
            <w:pPr>
              <w:pStyle w:val="NormalWeb"/>
              <w:spacing w:before="0" w:beforeAutospacing="0" w:after="160" w:afterAutospacing="0"/>
              <w:rPr>
                <w:sz w:val="22"/>
                <w:szCs w:val="22"/>
              </w:rPr>
            </w:pP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D8D178B" w14:textId="329A02FA" w:rsidR="00A179EC" w:rsidRPr="000171B3" w:rsidRDefault="00221514" w:rsidP="00CE5610">
            <w:pPr>
              <w:pStyle w:val="NormalWeb"/>
              <w:spacing w:before="0" w:beforeAutospacing="0" w:after="160" w:afterAutospacing="0"/>
              <w:rPr>
                <w:sz w:val="22"/>
                <w:szCs w:val="22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Ciencias sociales 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12A5A313" w14:textId="200DE672" w:rsidR="00A179EC" w:rsidRPr="000171B3" w:rsidRDefault="00A179EC" w:rsidP="00CE5610">
            <w:pPr>
              <w:pStyle w:val="NormalWeb"/>
              <w:spacing w:before="0" w:beforeAutospacing="0" w:after="160" w:afterAutospacing="0"/>
              <w:rPr>
                <w:sz w:val="22"/>
                <w:szCs w:val="22"/>
              </w:rPr>
            </w:pPr>
          </w:p>
        </w:tc>
      </w:tr>
      <w:tr w:rsidR="00A179EC" w:rsidRPr="000171B3" w14:paraId="4772AC7B" w14:textId="77777777" w:rsidTr="005655D9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2AF81B1" w14:textId="77777777" w:rsidR="00A179EC" w:rsidRPr="000171B3" w:rsidRDefault="00A179EC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Ciencias ambientales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20F2922" w14:textId="77777777" w:rsidR="00A179EC" w:rsidRPr="000171B3" w:rsidRDefault="00A179EC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AA9E247" w14:textId="2CC29E92" w:rsidR="00A179EC" w:rsidRPr="000171B3" w:rsidRDefault="00221514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Química y biología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96449DE" w14:textId="3A492224" w:rsidR="00A179EC" w:rsidRPr="000171B3" w:rsidRDefault="00A179EC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179EC" w:rsidRPr="000171B3" w14:paraId="7E727892" w14:textId="77777777" w:rsidTr="008D27DC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81CCC39" w14:textId="77777777" w:rsidR="00A179EC" w:rsidRPr="000171B3" w:rsidRDefault="00A179EC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Ciencias básicas 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3D381E5" w14:textId="77777777" w:rsidR="00A179EC" w:rsidRPr="000171B3" w:rsidRDefault="00A179EC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42B0A35" w14:textId="3D839C12" w:rsidR="00A179EC" w:rsidRPr="000171B3" w:rsidRDefault="00221514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Ingenierías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16380708" w14:textId="54721858" w:rsidR="00A179EC" w:rsidRPr="000171B3" w:rsidRDefault="00A179EC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21514" w:rsidRPr="00221514" w14:paraId="18265BF9" w14:textId="77777777" w:rsidTr="005106AF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172B4A8" w14:textId="3E180340" w:rsidR="00221514" w:rsidRPr="000171B3" w:rsidRDefault="00221514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Medicina y ciencias de la salud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8894A0C" w14:textId="77777777" w:rsidR="00221514" w:rsidRPr="000171B3" w:rsidRDefault="00221514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5EAB754" w14:textId="770ED79E" w:rsidR="00221514" w:rsidRPr="000171B3" w:rsidRDefault="00221514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Sistemas informáticos 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D7EE50F" w14:textId="212B33E6" w:rsidR="00221514" w:rsidRPr="000171B3" w:rsidRDefault="00221514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21514" w:rsidRPr="00221514" w14:paraId="764E6EE5" w14:textId="77777777" w:rsidTr="00AC41C2">
        <w:trPr>
          <w:jc w:val="center"/>
        </w:trPr>
        <w:tc>
          <w:tcPr>
            <w:tcW w:w="10512" w:type="dxa"/>
            <w:gridSpan w:val="4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8DD212D" w14:textId="310512D6" w:rsidR="00221514" w:rsidRPr="000171B3" w:rsidRDefault="00221514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21514">
              <w:rPr>
                <w:rFonts w:asciiTheme="majorHAnsi" w:eastAsiaTheme="majorEastAsia" w:hAnsiTheme="majorHAnsi" w:cstheme="majorBidi"/>
                <w:b/>
                <w:bCs/>
                <w:color w:val="6A1B9A"/>
                <w:szCs w:val="32"/>
                <w:lang w:eastAsia="en-US"/>
              </w:rPr>
              <w:t>Subcategoría:</w:t>
            </w:r>
            <w:r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2F308E6A" w14:textId="77777777" w:rsidR="000171B3" w:rsidRPr="000171B3" w:rsidRDefault="000171B3">
      <w:pPr>
        <w:pStyle w:val="Ttulo1"/>
        <w:spacing w:before="100" w:after="40"/>
        <w:rPr>
          <w:lang w:val="es-MX"/>
        </w:rPr>
      </w:pPr>
    </w:p>
    <w:p w14:paraId="18DADB9B" w14:textId="3704ABBF" w:rsidR="00493720" w:rsidRPr="00255FD0" w:rsidRDefault="00493720" w:rsidP="00255FD0">
      <w:pPr>
        <w:pStyle w:val="NormalWeb"/>
        <w:spacing w:before="0" w:beforeAutospacing="0" w:after="0" w:afterAutospacing="0"/>
        <w:rPr>
          <w:rFonts w:asciiTheme="majorHAnsi" w:eastAsiaTheme="majorEastAsia" w:hAnsiTheme="majorHAnsi" w:cstheme="majorBidi"/>
          <w:b/>
          <w:bCs/>
          <w:color w:val="6A1B9A"/>
          <w:szCs w:val="32"/>
          <w:lang w:eastAsia="en-US"/>
        </w:rPr>
      </w:pPr>
      <w:r w:rsidRPr="00221514">
        <w:rPr>
          <w:rFonts w:asciiTheme="majorHAnsi" w:eastAsiaTheme="majorEastAsia" w:hAnsiTheme="majorHAnsi" w:cstheme="majorBidi"/>
          <w:b/>
          <w:bCs/>
          <w:color w:val="6A1B9A"/>
          <w:szCs w:val="32"/>
          <w:lang w:eastAsia="en-US"/>
        </w:rPr>
        <w:t>Resumen del proyecto</w:t>
      </w:r>
      <w:r w:rsidR="00255FD0">
        <w:rPr>
          <w:rFonts w:asciiTheme="majorHAnsi" w:eastAsiaTheme="majorEastAsia" w:hAnsiTheme="majorHAnsi" w:cstheme="majorBidi"/>
          <w:b/>
          <w:bCs/>
          <w:color w:val="6A1B9A"/>
          <w:szCs w:val="32"/>
          <w:lang w:eastAsia="en-US"/>
        </w:rPr>
        <w:t xml:space="preserve">: </w:t>
      </w:r>
      <w:r w:rsidR="00A63473">
        <w:rPr>
          <w:rFonts w:ascii="Arial" w:hAnsi="Arial" w:cs="Arial"/>
          <w:i/>
          <w:iCs/>
          <w:color w:val="000000"/>
          <w:sz w:val="20"/>
          <w:szCs w:val="20"/>
        </w:rPr>
        <w:t>Instrucciones: Redacte el marco teórico introductorio, la definición del problema, los objetivos principales, la metodología</w:t>
      </w:r>
      <w:r>
        <w:rPr>
          <w:rFonts w:ascii="Arial" w:hAnsi="Arial" w:cs="Arial"/>
          <w:i/>
          <w:iCs/>
          <w:color w:val="000000"/>
          <w:sz w:val="20"/>
          <w:szCs w:val="20"/>
        </w:rPr>
        <w:t xml:space="preserve">, materiales a utilizar, resultado esperado) </w:t>
      </w:r>
      <w:r w:rsidR="00255FD0">
        <w:rPr>
          <w:rFonts w:ascii="Arial" w:hAnsi="Arial" w:cs="Arial"/>
          <w:i/>
          <w:iCs/>
          <w:color w:val="000000"/>
          <w:sz w:val="20"/>
          <w:szCs w:val="20"/>
        </w:rPr>
        <w:t>máx.250 palabras, ARIAL, 10 puntos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0512"/>
      </w:tblGrid>
      <w:tr w:rsidR="00493720" w:rsidRPr="00E65EB1" w14:paraId="190BEBD4" w14:textId="77777777" w:rsidTr="009D755E">
        <w:trPr>
          <w:jc w:val="center"/>
        </w:trPr>
        <w:tc>
          <w:tcPr>
            <w:tcW w:w="1051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547C1DD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2A6B49AE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3651D320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082B6403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47E0D91E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5CF75E4B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4809F8F5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492FD286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4B715E74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04699410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03BAE2D1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05F2152A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534DF5D9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763C2BB5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41E01FD2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61384D61" w14:textId="77777777" w:rsidR="00493720" w:rsidRDefault="00493720" w:rsidP="00233944">
            <w:pPr>
              <w:spacing w:after="0"/>
              <w:rPr>
                <w:lang w:val="es-MX"/>
              </w:rPr>
            </w:pPr>
          </w:p>
          <w:p w14:paraId="50B70A1D" w14:textId="77777777" w:rsidR="00493720" w:rsidRDefault="00493720" w:rsidP="00233944">
            <w:pPr>
              <w:spacing w:after="0"/>
              <w:rPr>
                <w:lang w:val="es-MX"/>
              </w:rPr>
            </w:pPr>
          </w:p>
        </w:tc>
      </w:tr>
    </w:tbl>
    <w:p w14:paraId="254EFCC1" w14:textId="77777777" w:rsidR="00493720" w:rsidRDefault="00493720" w:rsidP="00255FD0">
      <w:pPr>
        <w:pStyle w:val="NormalWeb"/>
        <w:spacing w:before="0" w:beforeAutospacing="0" w:after="0" w:afterAutospacing="0"/>
        <w:rPr>
          <w:rFonts w:ascii="Arial" w:hAnsi="Arial" w:cs="Arial"/>
          <w:i/>
          <w:iCs/>
          <w:color w:val="000000"/>
          <w:sz w:val="20"/>
          <w:szCs w:val="20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634"/>
        <w:gridCol w:w="426"/>
        <w:gridCol w:w="567"/>
      </w:tblGrid>
      <w:tr w:rsidR="00221514" w:rsidRPr="00255FD0" w14:paraId="7E8FEFE3" w14:textId="77777777" w:rsidTr="00255FD0">
        <w:trPr>
          <w:trHeight w:val="969"/>
          <w:jc w:val="center"/>
        </w:trPr>
        <w:tc>
          <w:tcPr>
            <w:tcW w:w="10627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76EC2C0" w14:textId="77174DA7" w:rsidR="00221514" w:rsidRPr="00255FD0" w:rsidRDefault="00221514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 w:rsidRPr="00255FD0">
              <w:rPr>
                <w:rFonts w:cs="Arial"/>
                <w:color w:val="000000"/>
                <w:sz w:val="18"/>
                <w:szCs w:val="18"/>
                <w:lang w:val="es-MX"/>
              </w:rPr>
              <w:t>1</w:t>
            </w:r>
            <w:r w:rsidRPr="00255FD0">
              <w:rPr>
                <w:rFonts w:cs="Arial"/>
                <w:i/>
                <w:iCs/>
                <w:color w:val="000000"/>
                <w:sz w:val="18"/>
                <w:szCs w:val="18"/>
                <w:lang w:val="es-MX"/>
              </w:rPr>
              <w:t xml:space="preserve"> .</w:t>
            </w:r>
            <w:r w:rsidRPr="00255FD0">
              <w:rPr>
                <w:rFonts w:cs="Arial"/>
                <w:color w:val="000000"/>
                <w:sz w:val="18"/>
                <w:szCs w:val="18"/>
                <w:lang w:val="es-MX"/>
              </w:rPr>
              <w:t>Como parte del proyecto el estudiante usará, manipulará o interactuará con: ( marque x aquellas que apliquen)</w:t>
            </w:r>
          </w:p>
          <w:p w14:paraId="520C7018" w14:textId="1326BD34" w:rsidR="00221514" w:rsidRPr="00255FD0" w:rsidRDefault="00221514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 w:rsidRPr="00255FD0">
              <w:rPr>
                <w:sz w:val="18"/>
                <w:szCs w:val="18"/>
                <w:lang w:val="es-MX"/>
              </w:rPr>
              <w:t xml:space="preserve">□ Humanos      □ Agentes biológicos potencialmente peligrosos         □ Animales vertebrados      </w:t>
            </w:r>
          </w:p>
          <w:p w14:paraId="2A4D9D15" w14:textId="42E4C2CA" w:rsidR="00221514" w:rsidRPr="00255FD0" w:rsidRDefault="00221514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proofErr w:type="gramStart"/>
            <w:r w:rsidRPr="00255FD0">
              <w:rPr>
                <w:sz w:val="18"/>
                <w:szCs w:val="18"/>
                <w:lang w:val="es-MX"/>
              </w:rPr>
              <w:t>□  Mi</w:t>
            </w:r>
            <w:r w:rsidRPr="00255FD0">
              <w:rPr>
                <w:sz w:val="18"/>
                <w:szCs w:val="18"/>
                <w:lang w:val="es-MX"/>
              </w:rPr>
              <w:t>c</w:t>
            </w:r>
            <w:r w:rsidRPr="00255FD0">
              <w:rPr>
                <w:sz w:val="18"/>
                <w:szCs w:val="18"/>
                <w:lang w:val="es-MX"/>
              </w:rPr>
              <w:t>roorganismos</w:t>
            </w:r>
            <w:proofErr w:type="gramEnd"/>
            <w:r w:rsidRPr="00255FD0">
              <w:rPr>
                <w:sz w:val="18"/>
                <w:szCs w:val="18"/>
                <w:lang w:val="es-MX"/>
              </w:rPr>
              <w:t xml:space="preserve">             □ ADNR                □ Tejidos                 □ Ninguno de los anteriores</w:t>
            </w:r>
          </w:p>
        </w:tc>
      </w:tr>
      <w:tr w:rsidR="00255FD0" w:rsidRPr="00255FD0" w14:paraId="0B4F5868" w14:textId="77777777" w:rsidTr="00255FD0">
        <w:trPr>
          <w:trHeight w:val="266"/>
          <w:jc w:val="center"/>
        </w:trPr>
        <w:tc>
          <w:tcPr>
            <w:tcW w:w="9634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1DADDD7" w14:textId="7ED6F4DE" w:rsidR="00255FD0" w:rsidRPr="00255FD0" w:rsidRDefault="00255FD0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 w:rsidRPr="00255FD0">
              <w:rPr>
                <w:rFonts w:cs="Arial"/>
                <w:color w:val="000000"/>
                <w:sz w:val="18"/>
                <w:szCs w:val="18"/>
                <w:lang w:val="es-MX"/>
              </w:rPr>
              <w:t>El resumen describe solo los procedimientos realizados por el equipo , refleja su investigación autónoma y representa el trabajo de un año solamente</w:t>
            </w:r>
            <w:r w:rsidRPr="00255FD0">
              <w:rPr>
                <w:rFonts w:cs="Arial"/>
                <w:color w:val="000000"/>
                <w:sz w:val="18"/>
                <w:szCs w:val="18"/>
                <w:lang w:val="es-MX"/>
              </w:rPr>
              <w:t>.</w:t>
            </w:r>
          </w:p>
        </w:tc>
        <w:tc>
          <w:tcPr>
            <w:tcW w:w="4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414A939" w14:textId="22D069D1" w:rsidR="00255FD0" w:rsidRPr="00255FD0" w:rsidRDefault="00255FD0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>
              <w:rPr>
                <w:rFonts w:cs="Arial"/>
                <w:color w:val="000000"/>
                <w:sz w:val="18"/>
                <w:szCs w:val="18"/>
                <w:lang w:val="es-MX"/>
              </w:rPr>
              <w:t>SI</w:t>
            </w:r>
          </w:p>
        </w:tc>
        <w:tc>
          <w:tcPr>
            <w:tcW w:w="56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F069A05" w14:textId="0F94A559" w:rsidR="00255FD0" w:rsidRPr="00255FD0" w:rsidRDefault="00255FD0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>
              <w:rPr>
                <w:rFonts w:cs="Arial"/>
                <w:color w:val="000000"/>
                <w:sz w:val="18"/>
                <w:szCs w:val="18"/>
                <w:lang w:val="es-MX"/>
              </w:rPr>
              <w:t>NO</w:t>
            </w:r>
          </w:p>
        </w:tc>
      </w:tr>
      <w:tr w:rsidR="00255FD0" w:rsidRPr="00255FD0" w14:paraId="4DC913D4" w14:textId="77777777" w:rsidTr="00255FD0">
        <w:trPr>
          <w:trHeight w:val="266"/>
          <w:jc w:val="center"/>
        </w:trPr>
        <w:tc>
          <w:tcPr>
            <w:tcW w:w="9634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C9E0EC7" w14:textId="62215131" w:rsidR="00255FD0" w:rsidRPr="00255FD0" w:rsidRDefault="00255FD0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 w:rsidRPr="00255FD0">
              <w:rPr>
                <w:rFonts w:cs="Arial"/>
                <w:color w:val="000000"/>
                <w:sz w:val="18"/>
                <w:szCs w:val="18"/>
                <w:lang w:val="es-MX"/>
              </w:rPr>
              <w:t>Se trabajó y/o utilizó un instituto de investigación regulada durante la investigación</w:t>
            </w:r>
          </w:p>
        </w:tc>
        <w:tc>
          <w:tcPr>
            <w:tcW w:w="4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6A9A129" w14:textId="66553E3A" w:rsidR="00255FD0" w:rsidRPr="00255FD0" w:rsidRDefault="00255FD0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>
              <w:rPr>
                <w:rFonts w:cs="Arial"/>
                <w:color w:val="000000"/>
                <w:sz w:val="18"/>
                <w:szCs w:val="18"/>
                <w:lang w:val="es-MX"/>
              </w:rPr>
              <w:t>SI</w:t>
            </w:r>
          </w:p>
        </w:tc>
        <w:tc>
          <w:tcPr>
            <w:tcW w:w="56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4989CED" w14:textId="00AE1C5B" w:rsidR="00255FD0" w:rsidRPr="00255FD0" w:rsidRDefault="00255FD0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>
              <w:rPr>
                <w:rFonts w:cs="Arial"/>
                <w:color w:val="000000"/>
                <w:sz w:val="18"/>
                <w:szCs w:val="18"/>
                <w:lang w:val="es-MX"/>
              </w:rPr>
              <w:t>NO</w:t>
            </w:r>
          </w:p>
        </w:tc>
      </w:tr>
      <w:tr w:rsidR="00255FD0" w:rsidRPr="00255FD0" w14:paraId="619437F1" w14:textId="77777777" w:rsidTr="00255FD0">
        <w:trPr>
          <w:trHeight w:val="266"/>
          <w:jc w:val="center"/>
        </w:trPr>
        <w:tc>
          <w:tcPr>
            <w:tcW w:w="9634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03585A5" w14:textId="77777777" w:rsidR="00255FD0" w:rsidRPr="00255FD0" w:rsidRDefault="00255FD0" w:rsidP="00255FD0">
            <w:pPr>
              <w:pStyle w:val="NormalWeb"/>
              <w:spacing w:before="0" w:beforeAutospacing="0" w:after="160" w:afterAutospacing="0"/>
              <w:rPr>
                <w:sz w:val="18"/>
                <w:szCs w:val="18"/>
              </w:rPr>
            </w:pPr>
            <w:r w:rsidRPr="00255FD0">
              <w:rPr>
                <w:rFonts w:ascii="Arial" w:hAnsi="Arial" w:cs="Arial"/>
                <w:color w:val="000000"/>
                <w:sz w:val="18"/>
                <w:szCs w:val="18"/>
              </w:rPr>
              <w:t>¿El proyecto es una investigación de continuación o progresión de años anteriores?  </w:t>
            </w:r>
          </w:p>
          <w:p w14:paraId="25640858" w14:textId="53E95548" w:rsidR="00255FD0" w:rsidRPr="00255FD0" w:rsidRDefault="00255FD0" w:rsidP="00255FD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55FD0">
              <w:rPr>
                <w:rFonts w:ascii="Arial" w:hAnsi="Arial" w:cs="Arial"/>
                <w:color w:val="000000"/>
                <w:sz w:val="18"/>
                <w:szCs w:val="18"/>
              </w:rPr>
              <w:t xml:space="preserve">(En caso afirmativo, se debió adjuntar de forma obligatoria el Formato 7 de continuidad).   </w:t>
            </w:r>
          </w:p>
        </w:tc>
        <w:tc>
          <w:tcPr>
            <w:tcW w:w="4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9A0E7D9" w14:textId="2F889CEE" w:rsidR="00255FD0" w:rsidRPr="00255FD0" w:rsidRDefault="00255FD0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>
              <w:rPr>
                <w:rFonts w:cs="Arial"/>
                <w:color w:val="000000"/>
                <w:sz w:val="18"/>
                <w:szCs w:val="18"/>
                <w:lang w:val="es-MX"/>
              </w:rPr>
              <w:t>SI</w:t>
            </w:r>
          </w:p>
        </w:tc>
        <w:tc>
          <w:tcPr>
            <w:tcW w:w="56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CEB1511" w14:textId="464B6CBD" w:rsidR="00255FD0" w:rsidRPr="00255FD0" w:rsidRDefault="00255FD0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>
              <w:rPr>
                <w:rFonts w:cs="Arial"/>
                <w:color w:val="000000"/>
                <w:sz w:val="18"/>
                <w:szCs w:val="18"/>
                <w:lang w:val="es-MX"/>
              </w:rPr>
              <w:t>NO</w:t>
            </w:r>
          </w:p>
        </w:tc>
      </w:tr>
      <w:tr w:rsidR="00255FD0" w:rsidRPr="00255FD0" w14:paraId="263B1386" w14:textId="77777777" w:rsidTr="00255FD0">
        <w:trPr>
          <w:trHeight w:val="266"/>
          <w:jc w:val="center"/>
        </w:trPr>
        <w:tc>
          <w:tcPr>
            <w:tcW w:w="9634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3C600EC" w14:textId="145A985B" w:rsidR="00255FD0" w:rsidRPr="00255FD0" w:rsidRDefault="00255FD0" w:rsidP="00255FD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55FD0">
              <w:rPr>
                <w:rFonts w:ascii="Arial" w:hAnsi="Arial" w:cs="Arial"/>
                <w:color w:val="000000"/>
                <w:sz w:val="18"/>
                <w:szCs w:val="18"/>
              </w:rPr>
              <w:t>El panel de exhibición incluye fotografías y/o representaciones visuales de humanos ( diferentes miembros del equipo)</w:t>
            </w:r>
          </w:p>
        </w:tc>
        <w:tc>
          <w:tcPr>
            <w:tcW w:w="4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E1E0D9D" w14:textId="3C2FC027" w:rsidR="00255FD0" w:rsidRPr="00255FD0" w:rsidRDefault="00255FD0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>
              <w:rPr>
                <w:rFonts w:cs="Arial"/>
                <w:color w:val="000000"/>
                <w:sz w:val="18"/>
                <w:szCs w:val="18"/>
                <w:lang w:val="es-MX"/>
              </w:rPr>
              <w:t>SI</w:t>
            </w:r>
          </w:p>
        </w:tc>
        <w:tc>
          <w:tcPr>
            <w:tcW w:w="56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1FD1C7F" w14:textId="0768E102" w:rsidR="00255FD0" w:rsidRPr="00255FD0" w:rsidRDefault="00255FD0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>
              <w:rPr>
                <w:rFonts w:cs="Arial"/>
                <w:color w:val="000000"/>
                <w:sz w:val="18"/>
                <w:szCs w:val="18"/>
                <w:lang w:val="es-MX"/>
              </w:rPr>
              <w:t>NO</w:t>
            </w:r>
          </w:p>
        </w:tc>
      </w:tr>
      <w:tr w:rsidR="00255FD0" w:rsidRPr="00255FD0" w14:paraId="31BE1FB9" w14:textId="77777777" w:rsidTr="00255FD0">
        <w:trPr>
          <w:trHeight w:val="266"/>
          <w:jc w:val="center"/>
        </w:trPr>
        <w:tc>
          <w:tcPr>
            <w:tcW w:w="9634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BCD3103" w14:textId="5456EBC3" w:rsidR="00255FD0" w:rsidRPr="00255FD0" w:rsidRDefault="00255FD0" w:rsidP="00255FD0">
            <w:pPr>
              <w:pStyle w:val="FormNote"/>
              <w:jc w:val="both"/>
              <w:rPr>
                <w:rFonts w:eastAsia="Times New Roman" w:cs="Arial"/>
                <w:color w:val="000000"/>
                <w:sz w:val="18"/>
                <w:szCs w:val="18"/>
                <w:lang w:val="es-MX" w:eastAsia="es-MX"/>
              </w:rPr>
            </w:pPr>
            <w:r w:rsidRPr="00255FD0">
              <w:rPr>
                <w:rFonts w:eastAsia="Times New Roman" w:cs="Arial"/>
                <w:color w:val="000000"/>
                <w:sz w:val="18"/>
                <w:szCs w:val="18"/>
                <w:lang w:val="es-MX" w:eastAsia="es-MX"/>
              </w:rPr>
              <w:t xml:space="preserve">Por este medio certifico que el resumen y propuestas de las afirmaciones previas son correctas y reflejan propiamente la labor realizada por nuestro equipo en el último año </w:t>
            </w:r>
          </w:p>
        </w:tc>
        <w:tc>
          <w:tcPr>
            <w:tcW w:w="42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9DE2865" w14:textId="773722C7" w:rsidR="00255FD0" w:rsidRPr="00255FD0" w:rsidRDefault="00255FD0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>
              <w:rPr>
                <w:rFonts w:cs="Arial"/>
                <w:color w:val="000000"/>
                <w:sz w:val="18"/>
                <w:szCs w:val="18"/>
                <w:lang w:val="es-MX"/>
              </w:rPr>
              <w:t>SI</w:t>
            </w:r>
          </w:p>
        </w:tc>
        <w:tc>
          <w:tcPr>
            <w:tcW w:w="56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AC063B7" w14:textId="790A1F2A" w:rsidR="00255FD0" w:rsidRPr="00255FD0" w:rsidRDefault="00255FD0" w:rsidP="00221514">
            <w:pPr>
              <w:rPr>
                <w:rFonts w:cs="Arial"/>
                <w:color w:val="000000"/>
                <w:sz w:val="18"/>
                <w:szCs w:val="18"/>
                <w:lang w:val="es-MX"/>
              </w:rPr>
            </w:pPr>
            <w:r>
              <w:rPr>
                <w:rFonts w:cs="Arial"/>
                <w:color w:val="000000"/>
                <w:sz w:val="18"/>
                <w:szCs w:val="18"/>
                <w:lang w:val="es-MX"/>
              </w:rPr>
              <w:t>NO</w:t>
            </w:r>
          </w:p>
        </w:tc>
      </w:tr>
    </w:tbl>
    <w:p w14:paraId="303A86A5" w14:textId="4AD86B41" w:rsidR="00221514" w:rsidRDefault="00221514" w:rsidP="00493720">
      <w:pPr>
        <w:pStyle w:val="NormalWeb"/>
        <w:spacing w:before="0" w:beforeAutospacing="0" w:after="160" w:afterAutospacing="0"/>
        <w:rPr>
          <w:rFonts w:ascii="Arial" w:hAnsi="Arial" w:cs="Arial"/>
          <w:i/>
          <w:iCs/>
          <w:color w:val="000000"/>
          <w:sz w:val="20"/>
          <w:szCs w:val="20"/>
        </w:rPr>
      </w:pPr>
    </w:p>
    <w:p w14:paraId="18C9643A" w14:textId="286CDECB" w:rsidR="00221514" w:rsidRDefault="00255FD0" w:rsidP="00493720">
      <w:pPr>
        <w:pStyle w:val="NormalWeb"/>
        <w:spacing w:before="0" w:beforeAutospacing="0" w:after="160" w:afterAutospacing="0"/>
        <w:rPr>
          <w:rFonts w:ascii="Arial" w:hAnsi="Arial" w:cs="Arial"/>
          <w:i/>
          <w:iCs/>
          <w:color w:val="000000"/>
          <w:sz w:val="20"/>
          <w:szCs w:val="20"/>
        </w:rPr>
      </w:pPr>
      <w:r>
        <w:rPr>
          <w:rFonts w:ascii="Arial" w:hAnsi="Arial" w:cs="Arial"/>
          <w:i/>
          <w:iCs/>
          <w:color w:val="000000"/>
          <w:sz w:val="20"/>
          <w:szCs w:val="20"/>
        </w:rPr>
        <w:t xml:space="preserve">                                                                     Sello de aprobación </w:t>
      </w:r>
    </w:p>
    <w:p w14:paraId="0B49E9FC" w14:textId="77777777" w:rsidR="00221514" w:rsidRDefault="00221514" w:rsidP="00493720">
      <w:pPr>
        <w:pStyle w:val="NormalWeb"/>
        <w:spacing w:before="0" w:beforeAutospacing="0" w:after="160" w:afterAutospacing="0"/>
        <w:rPr>
          <w:rFonts w:ascii="Arial" w:hAnsi="Arial" w:cs="Arial"/>
          <w:i/>
          <w:iCs/>
          <w:color w:val="000000"/>
          <w:sz w:val="20"/>
          <w:szCs w:val="20"/>
        </w:rPr>
      </w:pPr>
    </w:p>
    <w:sectPr w:rsidR="00221514" w:rsidSect="00034616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95BD06" w14:textId="77777777" w:rsidR="00745332" w:rsidRDefault="00745332">
      <w:pPr>
        <w:spacing w:after="0"/>
      </w:pPr>
      <w:r>
        <w:separator/>
      </w:r>
    </w:p>
  </w:endnote>
  <w:endnote w:type="continuationSeparator" w:id="0">
    <w:p w14:paraId="60E7FA09" w14:textId="77777777" w:rsidR="00745332" w:rsidRDefault="0074533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76BC07" w14:textId="77777777" w:rsidR="00221514" w:rsidRDefault="0022151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E22E98" w14:textId="4AF68287" w:rsidR="00CC0CA5" w:rsidRPr="00CE5610" w:rsidRDefault="00CC0CA5">
    <w:pPr>
      <w:pStyle w:val="Piedepgina"/>
      <w:jc w:val="center"/>
      <w:rPr>
        <w:lang w:val="es-MX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016FEA" w14:textId="77777777" w:rsidR="00221514" w:rsidRDefault="0022151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321BEF" w14:textId="77777777" w:rsidR="00745332" w:rsidRDefault="00745332">
      <w:pPr>
        <w:spacing w:after="0"/>
      </w:pPr>
      <w:r>
        <w:separator/>
      </w:r>
    </w:p>
  </w:footnote>
  <w:footnote w:type="continuationSeparator" w:id="0">
    <w:p w14:paraId="62D40CB3" w14:textId="77777777" w:rsidR="00745332" w:rsidRDefault="00745332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D6769" w14:textId="77777777" w:rsidR="00221514" w:rsidRDefault="00221514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5E2C7F" w14:textId="77777777" w:rsidR="00221514" w:rsidRDefault="00221514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7E324" w14:textId="77777777" w:rsidR="00221514" w:rsidRDefault="00221514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3432B17"/>
    <w:multiLevelType w:val="hybridMultilevel"/>
    <w:tmpl w:val="88B647D8"/>
    <w:lvl w:ilvl="0" w:tplc="364085FC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140" w:hanging="360"/>
      </w:pPr>
    </w:lvl>
    <w:lvl w:ilvl="2" w:tplc="080A001B" w:tentative="1">
      <w:start w:val="1"/>
      <w:numFmt w:val="lowerRoman"/>
      <w:lvlText w:val="%3."/>
      <w:lvlJc w:val="right"/>
      <w:pPr>
        <w:ind w:left="1860" w:hanging="180"/>
      </w:pPr>
    </w:lvl>
    <w:lvl w:ilvl="3" w:tplc="080A000F" w:tentative="1">
      <w:start w:val="1"/>
      <w:numFmt w:val="decimal"/>
      <w:lvlText w:val="%4."/>
      <w:lvlJc w:val="left"/>
      <w:pPr>
        <w:ind w:left="2580" w:hanging="360"/>
      </w:pPr>
    </w:lvl>
    <w:lvl w:ilvl="4" w:tplc="080A0019" w:tentative="1">
      <w:start w:val="1"/>
      <w:numFmt w:val="lowerLetter"/>
      <w:lvlText w:val="%5."/>
      <w:lvlJc w:val="left"/>
      <w:pPr>
        <w:ind w:left="3300" w:hanging="360"/>
      </w:pPr>
    </w:lvl>
    <w:lvl w:ilvl="5" w:tplc="080A001B" w:tentative="1">
      <w:start w:val="1"/>
      <w:numFmt w:val="lowerRoman"/>
      <w:lvlText w:val="%6."/>
      <w:lvlJc w:val="right"/>
      <w:pPr>
        <w:ind w:left="4020" w:hanging="180"/>
      </w:pPr>
    </w:lvl>
    <w:lvl w:ilvl="6" w:tplc="080A000F" w:tentative="1">
      <w:start w:val="1"/>
      <w:numFmt w:val="decimal"/>
      <w:lvlText w:val="%7."/>
      <w:lvlJc w:val="left"/>
      <w:pPr>
        <w:ind w:left="4740" w:hanging="360"/>
      </w:pPr>
    </w:lvl>
    <w:lvl w:ilvl="7" w:tplc="080A0019" w:tentative="1">
      <w:start w:val="1"/>
      <w:numFmt w:val="lowerLetter"/>
      <w:lvlText w:val="%8."/>
      <w:lvlJc w:val="left"/>
      <w:pPr>
        <w:ind w:left="5460" w:hanging="360"/>
      </w:pPr>
    </w:lvl>
    <w:lvl w:ilvl="8" w:tplc="080A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0" w15:restartNumberingAfterBreak="0">
    <w:nsid w:val="2FB90A39"/>
    <w:multiLevelType w:val="multilevel"/>
    <w:tmpl w:val="C53E8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D033005"/>
    <w:multiLevelType w:val="hybridMultilevel"/>
    <w:tmpl w:val="9E5010A2"/>
    <w:lvl w:ilvl="0" w:tplc="A536B2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C7F3405"/>
    <w:multiLevelType w:val="hybridMultilevel"/>
    <w:tmpl w:val="DDFCBB2A"/>
    <w:lvl w:ilvl="0" w:tplc="56C4386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40286023">
    <w:abstractNumId w:val="8"/>
  </w:num>
  <w:num w:numId="2" w16cid:durableId="898130581">
    <w:abstractNumId w:val="6"/>
  </w:num>
  <w:num w:numId="3" w16cid:durableId="155920749">
    <w:abstractNumId w:val="5"/>
  </w:num>
  <w:num w:numId="4" w16cid:durableId="1559241741">
    <w:abstractNumId w:val="4"/>
  </w:num>
  <w:num w:numId="5" w16cid:durableId="1449739083">
    <w:abstractNumId w:val="7"/>
  </w:num>
  <w:num w:numId="6" w16cid:durableId="2038189146">
    <w:abstractNumId w:val="3"/>
  </w:num>
  <w:num w:numId="7" w16cid:durableId="761098650">
    <w:abstractNumId w:val="2"/>
  </w:num>
  <w:num w:numId="8" w16cid:durableId="983198234">
    <w:abstractNumId w:val="1"/>
  </w:num>
  <w:num w:numId="9" w16cid:durableId="871915330">
    <w:abstractNumId w:val="0"/>
  </w:num>
  <w:num w:numId="10" w16cid:durableId="677275090">
    <w:abstractNumId w:val="10"/>
  </w:num>
  <w:num w:numId="11" w16cid:durableId="206647336">
    <w:abstractNumId w:val="12"/>
  </w:num>
  <w:num w:numId="12" w16cid:durableId="626006009">
    <w:abstractNumId w:val="11"/>
  </w:num>
  <w:num w:numId="13" w16cid:durableId="47595307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171B3"/>
    <w:rsid w:val="00034616"/>
    <w:rsid w:val="0006063C"/>
    <w:rsid w:val="0015074B"/>
    <w:rsid w:val="00221514"/>
    <w:rsid w:val="00255FD0"/>
    <w:rsid w:val="0029639D"/>
    <w:rsid w:val="00326F90"/>
    <w:rsid w:val="00493720"/>
    <w:rsid w:val="00594C51"/>
    <w:rsid w:val="006E03C3"/>
    <w:rsid w:val="00745332"/>
    <w:rsid w:val="007D17B3"/>
    <w:rsid w:val="009812D1"/>
    <w:rsid w:val="00A106F8"/>
    <w:rsid w:val="00A179EC"/>
    <w:rsid w:val="00A63473"/>
    <w:rsid w:val="00AA1D8D"/>
    <w:rsid w:val="00B47730"/>
    <w:rsid w:val="00BC4158"/>
    <w:rsid w:val="00C33EB6"/>
    <w:rsid w:val="00CB0664"/>
    <w:rsid w:val="00CC0CA5"/>
    <w:rsid w:val="00CC4407"/>
    <w:rsid w:val="00CE5610"/>
    <w:rsid w:val="00E1320E"/>
    <w:rsid w:val="00F42F0D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DD69FA6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21514"/>
    <w:pPr>
      <w:spacing w:after="60" w:line="240" w:lineRule="auto"/>
    </w:pPr>
    <w:rPr>
      <w:rFonts w:ascii="Arial" w:hAnsi="Arial"/>
      <w:color w:val="1F2937"/>
      <w:sz w:val="19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  <w:style w:type="paragraph" w:styleId="NormalWeb">
    <w:name w:val="Normal (Web)"/>
    <w:basedOn w:val="Normal"/>
    <w:uiPriority w:val="99"/>
    <w:unhideWhenUsed/>
    <w:rsid w:val="00CE561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408</Words>
  <Characters>2250</Characters>
  <Application>Microsoft Office Word</Application>
  <DocSecurity>0</DocSecurity>
  <Lines>18</Lines>
  <Paragraphs>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2653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2</cp:revision>
  <dcterms:created xsi:type="dcterms:W3CDTF">2026-09-07T19:00:00Z</dcterms:created>
  <dcterms:modified xsi:type="dcterms:W3CDTF">2026-09-07T19:00:00Z</dcterms:modified>
  <cp:category/>
</cp:coreProperties>
</file>